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4265340" name="019f175d-d30d-74d3-b9f2-aab7728710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696794" name="019f175d-d30d-74d3-b9f2-aab7728710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0442856" name="019f176a-98e9-7053-9afc-b1a14a8d0b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680097" name="019f176a-98e9-7053-9afc-b1a14a8d0b7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4807906" name="019f1780-8fb6-74b0-83d6-752bb740f8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945251" name="019f1780-8fb6-74b0-83d6-752bb740f82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9688860" name="019f179a-e5bb-77b6-8641-5a89a0b337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517049" name="019f179a-e5bb-77b6-8641-5a89a0b3379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7366835" name="019f17a0-c4a9-7858-9531-8258eb86fc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630699" name="019f17a0-c4a9-7858-9531-8258eb86fc8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75. WHG. rechts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7046890" name="019f17da-c622-7996-911f-50e753a7ce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4192572" name="019f17da-c622-7996-911f-50e753a7ce9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Cheminèe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2916304" name="019f172a-5843-78f1-a500-e49b30abba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456724" name="019f172a-5843-78f1-a500-e49b30abba5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1731987" name="019f173e-0119-747e-b089-20290dcb7d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301104" name="019f173e-0119-747e-b089-20290dcb7dd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74403" name="019f174a-dfda-70d0-83b1-b4f1fbd77d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839549" name="019f174a-dfda-70d0-83b1-b4f1fbd77dc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7918582" name="019f1760-5a1a-7f45-865b-f050866f47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758397" name="019f1760-5a1a-7f45-865b-f050866f47c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6688440" name="019f176b-bc8d-7271-815d-cdf04af490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462105" name="019f176b-bc8d-7271-815d-cdf04af490c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170881" name="019f1781-4dee-7e42-9e3e-84957733b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4056273" name="019f1781-4dee-7e42-9e3e-84957733b62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32436" name="019f179c-986b-7f82-9b48-ec75c56f5f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157211" name="019f179c-986b-7f82-9b48-ec75c56f5fc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1958197" name="019f17a4-b8e4-7b40-9089-c51ba38813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04772" name="019f17a4-b8e4-7b40-9089-c51ba388138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75. WHG. rechts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2660598" name="019f17db-b889-70b5-b544-1f652ffd88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467917" name="019f17db-b889-70b5-b544-1f652ffd880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Cheminèe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8377679" name="019f172b-4fba-7692-93f1-7fbaf060d5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533013" name="019f172b-4fba-7692-93f1-7fbaf060d53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9414152" name="019f173e-ad5c-75d1-8a9b-0ea1f2b746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456832" name="019f173e-ad5c-75d1-8a9b-0ea1f2b746d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5059096" name="019f174b-669a-76b4-9e86-b3b97a404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588851" name="019f174b-669a-76b4-9e86-b3b97a404b8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2287553" name="019f175e-8b05-708c-a86a-d5ed9158e8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746526" name="019f175e-8b05-708c-a86a-d5ed9158e8a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525707" name="019f176c-5df9-7d9a-ba2b-b04c95921f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500441" name="019f176c-5df9-7d9a-ba2b-b04c95921fa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2308027" name="019f1781-b804-776c-9c17-78fb2e613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837979" name="019f1781-b804-776c-9c17-78fb2e61309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8079006" name="019f179b-f6f2-73cf-97ca-91dafa6b4a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083825" name="019f179b-f6f2-73cf-97ca-91dafa6b4a6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8336237" name="019f17a4-21cf-7117-8e4a-e3e84f5a27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066250" name="019f17a4-21cf-7117-8e4a-e3e84f5a27e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75. WHG. rechts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2425711" name="019f17dc-42e4-7e48-b633-42be341ff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846105" name="019f17dc-42e4-7e48-b633-42be341ff76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5173220" name="019f1731-1f1b-77d0-b4ae-c26e26f8e0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1876812" name="019f1731-1f1b-77d0-b4ae-c26e26f8e0f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Wurde versiegelt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7971980" name="019f1743-bb3e-7793-aba4-2b6419020a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904482" name="019f1743-bb3e-7793-aba4-2b6419020aae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6838947" name="019f17be-2ec9-7fe5-ace6-789501a3f6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613731" name="019f17be-2ec9-7fe5-ace6-789501a3f64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1733919" name="019f17c0-df28-7144-bdf3-b5a99c4691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225589" name="019f17c0-df28-7144-bdf3-b5a99c46914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2410003" name="019f1754-5b3c-7891-ab2b-99b823110c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016228" name="019f1754-5b3c-7891-ab2b-99b823110c7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links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530036" name="019f176f-9aa6-74ef-b845-65f0b36ee6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0732304" name="019f176f-9aa6-74ef-b845-65f0b36ee668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links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1420584" name="019f1775-7c68-79a2-8f12-964d59a1be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293323" name="019f1775-7c68-79a2-8f12-964d59a1be8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3641705" name="019f1791-9238-7b57-88b2-a20e5fa3b7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51086" name="019f1791-9238-7b57-88b2-a20e5fa3b7c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75. WHG. Seiteneingang </w:t>
            </w:r>
          </w:p>
          <w:p>
            <w:pPr>
              <w:spacing w:before="0" w:after="0" w:line="240" w:lineRule="auto"/>
            </w:pPr>
            <w:r>
              <w:t>EG.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9666707" name="019f17ca-5c54-7746-8e23-4e9a42212f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8759656" name="019f17ca-5c54-7746-8e23-4e9a42212fe8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Cheminèe</w:t>
            </w:r>
          </w:p>
        </w:tc>
        <w:tc>
          <w:p>
            <w:pPr>
              <w:spacing w:before="0" w:after="0" w:line="240" w:lineRule="auto"/>
            </w:pPr>
            <w:r>
              <w:t>Cheminee</w:t>
            </w:r>
          </w:p>
        </w:tc>
        <w:tc>
          <w:p>
            <w:pPr>
              <w:spacing w:before="0" w:after="0" w:line="240" w:lineRule="auto"/>
            </w:pPr>
            <w:r>
              <w:t>Asbestschnüre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9011633" name="019f1728-2f08-77b5-b3a9-74bd9f4cf4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968069" name="019f1728-2f08-77b5-b3a9-74bd9f4cf40f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Cheminee</w:t>
            </w:r>
          </w:p>
        </w:tc>
        <w:tc>
          <w:p>
            <w:pPr>
              <w:spacing w:before="0" w:after="0" w:line="240" w:lineRule="auto"/>
            </w:pPr>
            <w:r>
              <w:t>Asbestschnüre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2917277" name="019f173d-259c-7b9e-86a1-9441b12ec7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841336" name="019f173d-259c-7b9e-86a1-9441b12ec7f1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Cheminee</w:t>
            </w:r>
          </w:p>
        </w:tc>
        <w:tc>
          <w:p>
            <w:pPr>
              <w:spacing w:before="0" w:after="0" w:line="240" w:lineRule="auto"/>
            </w:pPr>
            <w:r>
              <w:t>Asbestschnüre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9103044" name="019f174a-10a5-7a50-b8dc-912ca965b5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4643561" name="019f174a-10a5-7a50-b8dc-912ca965b5e9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Wallisellerstrasse 75, Pfändwiesenstr. 2a,2b,4 Opfikon</w:t>
          </w:r>
        </w:p>
        <w:p>
          <w:pPr>
            <w:spacing w:before="0" w:after="0"/>
          </w:pPr>
          <w:r>
            <w:t>1031 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